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46186188" name="019ff110-cc74-7bf1-aa4c-d19fddd7f27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6423469" name="019ff110-cc74-7bf1-aa4c-d19fddd7f27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5591790" name="019ff110-e5b6-7817-8101-9795e4d10b9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93435823" name="019ff110-e5b6-7817-8101-9795e4d10b9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255561718" name="019ff112-6f44-77b0-b223-44400d361de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16396213" name="019ff112-6f44-77b0-b223-44400d361de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63378879" name="019ff112-d44e-7d2a-ac21-f4c938cdff8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5118844" name="019ff112-d44e-7d2a-ac21-f4c938cdff8d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396984055" name="019ff114-21ff-779f-a6e4-a7637c65dbb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3282469" name="019ff114-21ff-779f-a6e4-a7637c65dbb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6928134" name="019ff114-35f7-72ea-98ab-c344ffe2dbd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6187260" name="019ff114-35f7-72ea-98ab-c344ffe2dbd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Waschküche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Türblatt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78198275" name="019ff116-ec27-7e72-bde9-f8c9c42729b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36845469" name="019ff116-ec27-7e72-bde9-f8c9c42729bb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85114431" name="019ff117-2539-7f18-a214-64dcce7c176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7124650" name="019ff117-2539-7f18-a214-64dcce7c176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Treppenhaus </w:t>
            </w:r>
          </w:p>
          <w:p>
            <w:pPr>
              <w:spacing w:before="0" w:after="0"/>
            </w:pPr>
            <w:r>
              <w:t>EG-OG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Brandschutzplatte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39009678" name="019ff160-f96f-7a7f-a915-98c3f2f44ec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9460721" name="019ff160-f96f-7a7f-a915-98c3f2f44ecd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54159246" name="019ff15f-b0eb-74fa-ae76-46f58c07cbf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4997607" name="019ff15f-b0eb-74fa-ae76-46f58c07cbfe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18813387" name="019ff164-1c8c-7ce3-88d9-25d8714d4b9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1666201" name="019ff164-1c8c-7ce3-88d9-25d8714d4b9d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40831055" name="019ff164-3af1-7c22-b440-d119fc9e298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00606780" name="019ff164-3af1-7c22-b440-d119fc9e298f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1078429374" name="019ff16a-468d-7e6e-99d6-a803df0bf08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2656062" name="019ff16a-468d-7e6e-99d6-a803df0bf080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37537851" name="019ff16a-8e11-7802-9f0e-a403f6ae402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0470330" name="019ff16a-8e11-7802-9f0e-a403f6ae4020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Garage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Dach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24732672" name="019ff16b-b666-70e4-9e5f-e7570a28ddb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1908724" name="019ff16b-b666-70e4-9e5f-e7570a28ddbf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527653427" name="019ff16c-1332-77c3-b7b2-a76a9a2b9d1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91239171" name="019ff16c-1332-77c3-b7b2-a76a9a2b9d12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Gamperweg 5, Riken</w:t>
          </w:r>
        </w:p>
        <w:p>
          <w:pPr>
            <w:spacing w:before="0" w:after="0"/>
          </w:pPr>
          <w:r>
            <w:t>1138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